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9E4410">
        <w:t xml:space="preserve">Bijlage </w:t>
      </w:r>
      <w:r w:rsidR="00FA70D8">
        <w:t>7</w:t>
      </w:r>
      <w:bookmarkStart w:id="5" w:name="_GoBack"/>
      <w:bookmarkEnd w:id="5"/>
      <w:r w:rsidRPr="009E4410">
        <w:t xml:space="preserve"> – Verklaring </w:t>
      </w:r>
      <w:r w:rsidRPr="00C40450">
        <w:t xml:space="preserve">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62375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9E4410"/>
    <w:rsid w:val="00A03098"/>
    <w:rsid w:val="00A3732E"/>
    <w:rsid w:val="00A53085"/>
    <w:rsid w:val="00BD0C39"/>
    <w:rsid w:val="00C40450"/>
    <w:rsid w:val="00EB1492"/>
    <w:rsid w:val="00EB5988"/>
    <w:rsid w:val="00F12F0D"/>
    <w:rsid w:val="00FA70D8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54347B"/>
  <w15:docId w15:val="{D020BA13-432D-4095-A658-166389688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Henstra, Ariënne</cp:lastModifiedBy>
  <cp:revision>2</cp:revision>
  <dcterms:created xsi:type="dcterms:W3CDTF">2022-01-18T15:05:00Z</dcterms:created>
  <dcterms:modified xsi:type="dcterms:W3CDTF">2022-01-18T15:05:00Z</dcterms:modified>
</cp:coreProperties>
</file>